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2A" w:rsidRPr="00F77ACE" w:rsidRDefault="00B8202A" w:rsidP="00F77ACE">
      <w:r w:rsidRPr="00F77ACE">
        <w:t>@</w:t>
      </w:r>
      <w:r w:rsidR="00554294" w:rsidRPr="00F77ACE">
        <w:t xml:space="preserve">1. </w:t>
      </w:r>
      <w:r w:rsidR="004F77ED" w:rsidRPr="00F77ACE">
        <w:t xml:space="preserve">What is the </w:t>
      </w:r>
      <w:bookmarkStart w:id="0" w:name="_GoBack"/>
      <w:r w:rsidR="004F77ED" w:rsidRPr="00F77ACE">
        <w:t>m</w:t>
      </w:r>
      <w:bookmarkEnd w:id="0"/>
      <w:r w:rsidR="004F77ED" w:rsidRPr="00F77ACE">
        <w:t>odern definition of Translation Studies as a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a mechanical process of word replacement from source to target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a field strictly limited to the study of ancient literary texts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branch of history focusing on the evolution of alphabets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An independent academic discipline that investigates the theory, practice, and process of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sub-field of mathematics used for decoding secret messages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2. </w:t>
      </w:r>
      <w:r w:rsidR="004F77ED" w:rsidRPr="00F77ACE">
        <w:t>According to the lecture, what characterizes a “term” as opposed to a general word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term is always longer and more co</w:t>
      </w:r>
      <w:r w:rsidR="00554294" w:rsidRPr="00F77ACE">
        <w:t>mplex in its phonetic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 term is used primarily for emotiona</w:t>
      </w:r>
      <w:r w:rsidR="00554294" w:rsidRPr="00F77ACE">
        <w:t>l expression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 xml:space="preserve">A term has no fixed meaning and changes </w:t>
      </w:r>
      <w:r w:rsidR="00554294" w:rsidRPr="00F77ACE">
        <w:t>according to the speaker's mood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term is concept-oriented, precise, and syste</w:t>
      </w:r>
      <w:r w:rsidR="00554294" w:rsidRPr="00F77ACE">
        <w:t>m-bound within a specific field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 term is a word that exis</w:t>
      </w:r>
      <w:r w:rsidR="00554294" w:rsidRPr="00F77ACE">
        <w:t>ts only in the English language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3. </w:t>
      </w:r>
      <w:r w:rsidR="004F77ED" w:rsidRPr="00F77ACE">
        <w:t>Which typological difference is a major challenge in English–Tajik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Both languages are strictly synthetic in their grammatical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use of identical word order patterns in all sentence types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lack of any scientific or technical vocabulary in modern Taj</w:t>
      </w:r>
      <w:r w:rsidR="00554294" w:rsidRPr="00F77ACE">
        <w:t>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contrast between analytic English</w:t>
      </w:r>
      <w:r w:rsidR="00554294" w:rsidRPr="00F77ACE">
        <w:t xml:space="preserve"> and synthetic Tajik structures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Tajik does not use any speci</w:t>
      </w:r>
      <w:r w:rsidR="00554294" w:rsidRPr="00F77ACE">
        <w:t>alized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>4.</w:t>
      </w:r>
      <w:r w:rsidR="004F77ED" w:rsidRPr="00F77ACE">
        <w:t>What is the primary nature of 'equivalence' in the translation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purely lexical, matching word for word regardless of meaning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based on the number of syllables in the source and target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relationship based on alphabetical order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is primarily conceptual, focusing on the relationship between specialized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phonetic match where terms must sound similar in both languages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5. </w:t>
      </w:r>
      <w:r w:rsidR="004F77ED" w:rsidRPr="00F77ACE">
        <w:t>What strategy is represented by the translation of 'artificial intelligence' into 'зеҳни сунъӣ'</w:t>
      </w:r>
      <w:r w:rsidRPr="00F77ACE">
        <w:t>?</w:t>
      </w:r>
    </w:p>
    <w:p w:rsidR="00B8202A" w:rsidRPr="00F77ACE" w:rsidRDefault="00F77ACE" w:rsidP="00F77ACE">
      <w:r w:rsidRPr="00F77ACE">
        <w:lastRenderedPageBreak/>
        <w:t xml:space="preserve">$A)   </w:t>
      </w:r>
      <w:r w:rsidR="00B8202A" w:rsidRPr="00F77ACE">
        <w:t xml:space="preserve"> </w:t>
      </w:r>
      <w:r w:rsidR="004F77ED" w:rsidRPr="00F77ACE">
        <w:t>Direct borrowing of the phonetic sound from the source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Descriptive translation explaining the concept in detail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Transliteration of the English letters into the Tajik Cyrillic alphabet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Calquing (loan translation</w:t>
      </w:r>
      <w:r w:rsidR="00B8202A" w:rsidRPr="00F77ACE">
        <w:t xml:space="preserve">) </w:t>
      </w:r>
      <w:r w:rsidR="004F77ED" w:rsidRPr="00F77ACE">
        <w:t>which allows conceptual transparency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Zero equivalence where the term is left untranslated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6. </w:t>
      </w:r>
      <w:r w:rsidR="004F77ED" w:rsidRPr="00F77ACE">
        <w:t>When does a translator typically use 'descriptive translation'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When the term is an international word like 'internet'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When they want to make the text sound poetic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When a full equivalent already exists in dictionaries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When a concise equivalent is unavailable in the target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When the translator is not familiar with the topic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7. </w:t>
      </w:r>
      <w:r w:rsidR="004F77ED" w:rsidRPr="00F77ACE">
        <w:t>What does the role of a 'terminology manager' imply for a translator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Managing the finances of a translation company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Writing new scientific theories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only general vocabulary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Identifying terms, selecting standardized equivalents, and maintaining consistency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Creating new alphabets for technical manuals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8. </w:t>
      </w:r>
      <w:r w:rsidR="004F77ED" w:rsidRPr="00F77ACE">
        <w:t>What is a significant external challenge for English–Tajik terminological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absence of international communication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English language lacking technological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refusal of universities to study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influence of intermediary languages, especially Russian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medical texts do not rely on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9. </w:t>
      </w:r>
      <w:r w:rsidR="004F77ED" w:rsidRPr="00F77ACE">
        <w:t>In terminology, what is the significance of 'terminological consistency'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allows different terms for the same concept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$B)   </w:t>
      </w:r>
      <w:r w:rsidR="00B8202A" w:rsidRPr="00F77ACE">
        <w:t xml:space="preserve"> </w:t>
      </w:r>
      <w:r w:rsidR="004F77ED" w:rsidRPr="00F77ACE">
        <w:t>It changes the meaning of terms in every chapter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the text more entertaining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ensures accurate and consistent rendering of specialized concepts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replaces terms with borrowed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10. </w:t>
      </w:r>
      <w:r w:rsidR="004F77ED" w:rsidRPr="00F77ACE">
        <w:t>What is the relationship between translation studies and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are completely separate disciplines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Terminology is only used in literature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Translation studies has replaced terminology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They are inseparable because terminology forms the basis of specialized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They interact only in legal translation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11. </w:t>
      </w:r>
      <w:r w:rsidR="004F77ED" w:rsidRPr="00F77ACE">
        <w:t>What does the term 'terminology' refer to as a linguistic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study of ancient poetry and rhyming schemes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mechanical translation of children's fairy tales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collection of slang words used in social media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study of the formation, structure, meaning, and use of specialized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investigation of dialect change in rural areas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12. </w:t>
      </w:r>
      <w:r w:rsidR="004F77ED" w:rsidRPr="00F77ACE">
        <w:t>How does terminology differ from general lexicology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focuses on emotional meanings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studies literary stylistics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avoids Greek and Latin roots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focuses on precision and relative monosemy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related to physical education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13. </w:t>
      </w:r>
      <w:r w:rsidR="004F77ED" w:rsidRPr="00F77ACE">
        <w:t>Which feature is considered a defining characteristic of a 'term'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High ambiguity and poetic metaphors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Frequent meaning changes depending on the speaker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$C)   </w:t>
      </w:r>
      <w:r w:rsidR="00B8202A" w:rsidRPr="00F77ACE">
        <w:t xml:space="preserve"> </w:t>
      </w:r>
      <w:r w:rsidR="004F77ED" w:rsidRPr="00F77ACE">
        <w:t>Informal usage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Conceptual precision and stylistic neutrality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Lack of relation with other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14. </w:t>
      </w:r>
      <w:r w:rsidR="004F77ED" w:rsidRPr="00F77ACE">
        <w:t>What is the fundamental relationship in terminology theory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Word length and difficulty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Alphabet and national history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Everyday synonyms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relationship between the linguistic term and the specialized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Emotional influence of sound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15. </w:t>
      </w:r>
      <w:r w:rsidR="004F77ED" w:rsidRPr="00F77ACE">
        <w:t>How is a 'terminological system' defined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random collection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Words beginning with the same letter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tool for translating novels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structured set of terms reflecting the conceptual organization of a domain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Grammar rules for primary school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16. </w:t>
      </w:r>
      <w:r w:rsidR="004F77ED" w:rsidRPr="00F77ACE">
        <w:t>What is a common way English forms terminology internally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Borrowing exclusively from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Avoiding prefixes and suffixes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concepts into poems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Through affixation, compounding, and semantic extension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Using only three-letter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17. </w:t>
      </w:r>
      <w:r w:rsidR="004F77ED" w:rsidRPr="00F77ACE">
        <w:t>Which is an Arabic-origin term used in Tajik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Компютер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Биология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Майдон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$D)   </w:t>
      </w:r>
      <w:r w:rsidR="00B8202A" w:rsidRPr="00F77ACE">
        <w:t xml:space="preserve"> </w:t>
      </w:r>
      <w:r w:rsidR="004F77ED" w:rsidRPr="00F77ACE">
        <w:t>Фалсафа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Интернет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18. </w:t>
      </w:r>
      <w:r w:rsidR="004F77ED" w:rsidRPr="00F77ACE">
        <w:t>What is the primary cognitive function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Making communication difficult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Naming household objects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Creating character names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Structuring and organizing specialized knowledge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Replacing words with numbers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19. </w:t>
      </w:r>
      <w:r w:rsidR="004F77ED" w:rsidRPr="00F77ACE">
        <w:t>Why is terminological equivalence important in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Terms should be translated as general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Translators can ignore specialization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texts longer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Accuracy requires recognizing terms as concept-bound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All terms must be borrowed from Russian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20. </w:t>
      </w:r>
      <w:r w:rsidR="004F77ED" w:rsidRPr="00F77ACE">
        <w:t>What is the main conclusion about English and Tajik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have nothing in common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Tajik terminology is only Russian borrowings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English terminology is purely synthetic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Universal principles exist, but realization depends on linguistic and cultural factors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Terminology studies are no longer necessary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21. </w:t>
      </w:r>
      <w:r w:rsidR="004F77ED" w:rsidRPr="00F77ACE">
        <w:t>What is the modern definition of Translation Studies as a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a mechanical process of word replacement from source to target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a field strictly limited to the study of ancient literary texts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branch of history focusing on the evolution of alphabets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An independent academic discipline that investigates the theory, practice, and process of translation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$E)   </w:t>
      </w:r>
      <w:r w:rsidR="00B8202A" w:rsidRPr="00F77ACE">
        <w:t xml:space="preserve"> </w:t>
      </w:r>
      <w:r w:rsidR="004F77ED" w:rsidRPr="00F77ACE">
        <w:t>It is a sub-field of mathematics used for decoding secret messages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22. </w:t>
      </w:r>
      <w:r w:rsidR="004F77ED" w:rsidRPr="00F77ACE">
        <w:t>According to the lecture, what characterizes a “term” as opposed to a general word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term is always longer and more complex in its phonetic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 term is used primarily for emotional expression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term has no fixed meaning and changes according to the speaker's mood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term is concept-oriented, precise, and system-bound within a specific field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 term is a word that exists only in the English language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23. </w:t>
      </w:r>
      <w:r w:rsidR="004F77ED" w:rsidRPr="00F77ACE">
        <w:t>Which typological difference is a major challenge in English–Tajik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Both languages are strictly synthetic in their grammatical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use of identical word order patterns in all sentence types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lack of any scientific or technical vocabulary in modern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contrast between analytic English and synthetic Tajik structures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Tajik does not use any specialized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24. </w:t>
      </w:r>
      <w:r w:rsidR="004F77ED" w:rsidRPr="00F77ACE">
        <w:t>What is the primary nature of 'equivalence' in the translation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purely lexical, matching word for word regardless of meaning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based on the number of syllables in the source and target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relationship based on alphabetical order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is primarily conceptual, focusing on the relationship between specialized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phonetic match where terms must sound similar in both languages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25. </w:t>
      </w:r>
      <w:r w:rsidR="004F77ED" w:rsidRPr="00F77ACE">
        <w:t>What strategy is represented by the translation of 'artificial intelligence' into 'зеҳни сунъӣ'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Direct borrowing of the phonetic sound from the source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Descriptive translation explaining the concept in detail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Transliteration of the English letters into the Tajik Cyrillic alphabet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Calquing (loan translation</w:t>
      </w:r>
      <w:r w:rsidR="00B8202A" w:rsidRPr="00F77ACE">
        <w:t xml:space="preserve">) </w:t>
      </w:r>
      <w:r w:rsidR="004F77ED" w:rsidRPr="00F77ACE">
        <w:t>which allows conceptual transparency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Zero equivalence where the term is left untranslated</w:t>
      </w:r>
      <w:r w:rsidR="00B8202A" w:rsidRPr="00F77ACE">
        <w:t>;</w:t>
      </w:r>
    </w:p>
    <w:p w:rsidR="00B8202A" w:rsidRPr="00F77ACE" w:rsidRDefault="00B8202A" w:rsidP="00F77ACE">
      <w:r w:rsidRPr="00F77ACE">
        <w:lastRenderedPageBreak/>
        <w:t>@</w:t>
      </w:r>
      <w:r w:rsidR="00554294" w:rsidRPr="00F77ACE">
        <w:t xml:space="preserve">26. </w:t>
      </w:r>
      <w:r w:rsidR="004F77ED" w:rsidRPr="00F77ACE">
        <w:t>When does a translator typically use 'descriptive translation'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When the term is an international word like 'internet'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When they want to make the text sound poetic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When a full equivalent already exists in dictionaries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When a concise equivalent is unavailable in the target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When the translator is not familiar with the topic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27. </w:t>
      </w:r>
      <w:r w:rsidR="004F77ED" w:rsidRPr="00F77ACE">
        <w:t>What does the role of a 'terminology manager' imply for a translator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Managing the finances of a translation company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Writing new scientific theories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only general vocabulary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Identifying terms, selecting standardized equivalents, and maintaining consistency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Creating new alphabets for technical manuals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28. </w:t>
      </w:r>
      <w:r w:rsidR="004F77ED" w:rsidRPr="00F77ACE">
        <w:t>What is a significant external challenge for English–Tajik terminological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absence of international communication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English language lacking technological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refusal of universities to study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influence of intermediary languages, especially Russian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medical texts do not rely on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29. </w:t>
      </w:r>
      <w:r w:rsidR="004F77ED" w:rsidRPr="00F77ACE">
        <w:t>In terminology, what is the significance of 'terminological consistency'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allows different terms for the same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changes the meaning of terms in every chapter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the text more entertaining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ensures accurate and consistent rendering of specialized concepts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replaces terms with borrowed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30. </w:t>
      </w:r>
      <w:r w:rsidR="004F77ED" w:rsidRPr="00F77ACE">
        <w:t>What is the relationship between translation studies and terminology</w:t>
      </w:r>
      <w:r w:rsidRPr="00F77ACE">
        <w:t>?</w:t>
      </w:r>
    </w:p>
    <w:p w:rsidR="00B8202A" w:rsidRPr="00F77ACE" w:rsidRDefault="00F77ACE" w:rsidP="00F77ACE">
      <w:r w:rsidRPr="00F77ACE">
        <w:lastRenderedPageBreak/>
        <w:t xml:space="preserve">$A)   </w:t>
      </w:r>
      <w:r w:rsidR="00B8202A" w:rsidRPr="00F77ACE">
        <w:t xml:space="preserve"> </w:t>
      </w:r>
      <w:r w:rsidR="004F77ED" w:rsidRPr="00F77ACE">
        <w:t>They are completely separate disciplines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Terminology is only used in literature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Translation studies has replaced terminology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They are inseparable because terminology forms the basis of specialized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They interact only in legal translation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31. </w:t>
      </w:r>
      <w:r w:rsidR="004F77ED" w:rsidRPr="00F77ACE">
        <w:t>What does the term 'terminology' refer to as a linguistic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study of ancient poetry and rhyming schemes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mechanical translation of children's fairy tales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collection of slang words used in social media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study of the formation, structure, meaning, and use of specialized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investigation of dialect change in rural areas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32. </w:t>
      </w:r>
      <w:r w:rsidR="004F77ED" w:rsidRPr="00F77ACE">
        <w:t>How does terminology differ from general lexicology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focuses on emotional meanings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studies literary stylistics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avoids Greek and Latin roots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focuses on precision and relative monosemy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related to physical education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33. </w:t>
      </w:r>
      <w:r w:rsidR="004F77ED" w:rsidRPr="00F77ACE">
        <w:t>Which feature is considered a defining characteristic of a 'term'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High ambiguity and poetic metaphors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Frequent meaning changes depending on the speaker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Informal usage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Conceptual precision and stylistic neutrality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Lack of relation with other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34. </w:t>
      </w:r>
      <w:r w:rsidR="004F77ED" w:rsidRPr="00F77ACE">
        <w:t>What is the fundamental relationship in terminology theory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Word length and difficulty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$B)   </w:t>
      </w:r>
      <w:r w:rsidR="00B8202A" w:rsidRPr="00F77ACE">
        <w:t xml:space="preserve"> </w:t>
      </w:r>
      <w:r w:rsidR="004F77ED" w:rsidRPr="00F77ACE">
        <w:t>Alphabet and national history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Everyday synonyms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relationship between the linguistic term and the specialized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Emotional influence of sound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35. </w:t>
      </w:r>
      <w:r w:rsidR="004F77ED" w:rsidRPr="00F77ACE">
        <w:t>How is a 'terminological system' defined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random collection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Words beginning with the same letter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tool for translating novels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structured set of terms reflecting the conceptual organization of a domain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Grammar rules for primary school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36. </w:t>
      </w:r>
      <w:r w:rsidR="004F77ED" w:rsidRPr="00F77ACE">
        <w:t>What is a common way English forms terminology internally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Borrowing exclusively from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Avoiding prefixes and suffixes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concepts into poems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Through affixation, compounding, and semantic extension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Using only three-letter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37. </w:t>
      </w:r>
      <w:r w:rsidR="004F77ED" w:rsidRPr="00F77ACE">
        <w:t>Which is an Arabic-origin term used in Tajik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Компютер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Биология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Майдон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Фалсафа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Интернет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38. </w:t>
      </w:r>
      <w:r w:rsidR="004F77ED" w:rsidRPr="00F77ACE">
        <w:t>What is the primary cognitive function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Making communication difficult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Naming household objects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$C)   </w:t>
      </w:r>
      <w:r w:rsidR="00B8202A" w:rsidRPr="00F77ACE">
        <w:t xml:space="preserve"> </w:t>
      </w:r>
      <w:r w:rsidR="004F77ED" w:rsidRPr="00F77ACE">
        <w:t>Creating character names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Structuring and organizing specialized knowledge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Replacing words with numbers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39. </w:t>
      </w:r>
      <w:r w:rsidR="004F77ED" w:rsidRPr="00F77ACE">
        <w:t>Why is terminological equivalence important in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Terms should be translated as general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Translators can ignore specialization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texts longer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Accuracy requires recognizing terms as concept-bound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All terms must be borrowed from Russian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40. </w:t>
      </w:r>
      <w:r w:rsidR="004F77ED" w:rsidRPr="00F77ACE">
        <w:t>What is the main conclusion about English and Tajik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have nothing in common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Tajik terminology is only Russian borrowings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English terminology is purely synthetic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Universal principles exist, but realization depends on linguistic and cultural factors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Terminology studies are no longer necessary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554294" w:rsidRPr="00F77ACE">
        <w:t xml:space="preserve">41. </w:t>
      </w:r>
      <w:r w:rsidR="004F77ED" w:rsidRPr="00F77ACE">
        <w:t>What is the modern definition of Translation Studies as a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a mechanical process of word replacement from source to target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a field strictly limited to the study of ancient literary texts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branch of history focusing on the evolution of alphabets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An independent academic discipline that investigates the theory, practice, and process of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sub-field of mathematics used for decoding secret messages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42. </w:t>
      </w:r>
      <w:r w:rsidR="004F77ED" w:rsidRPr="00F77ACE">
        <w:t>According to the lecture, what characterizes a “term” as opposed to a general word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term is always longer and more complex in its phonetic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 term is used primarily for emotional expression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term has no fixed meaning and changes according to the speaker's mood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$D)   </w:t>
      </w:r>
      <w:r w:rsidR="00B8202A" w:rsidRPr="00F77ACE">
        <w:t xml:space="preserve"> </w:t>
      </w:r>
      <w:r w:rsidR="004F77ED" w:rsidRPr="00F77ACE">
        <w:t>A term is concept-oriented, precise, and system-bound within a specific field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 term is a word that exists only in the English language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43. </w:t>
      </w:r>
      <w:r w:rsidR="004F77ED" w:rsidRPr="00F77ACE">
        <w:t>Which typological difference is a major challenge in English–Tajik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Both languages are strictly synthetic in their grammatical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use of identical word order patterns in all sentence types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lack of any scientific or technical vocabulary in modern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contrast between analytic English and synthetic Tajik structures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Tajik does not use any specialized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44. </w:t>
      </w:r>
      <w:r w:rsidR="004F77ED" w:rsidRPr="00F77ACE">
        <w:t>What is the primary nature of 'equivalence' in the translation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purely lexical, matching word for word regardless of meaning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based on the number of syllables in the source and target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relationship based on alphabetical order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is primarily conceptual, focusing on the relationship between specialized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phonetic match where terms must sound similar in both languages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45. </w:t>
      </w:r>
      <w:r w:rsidR="004F77ED" w:rsidRPr="00F77ACE">
        <w:t>What strategy is represented by the translation of 'artificial intelligence' into 'зеҳни сунъӣ'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Direct borrowing of the phonetic sound from the source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Descriptive translation explaining the concept in detail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Transliteration of the English letters into the Tajik Cyrillic alphabet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Calquing (loan translation</w:t>
      </w:r>
      <w:r w:rsidR="00B8202A" w:rsidRPr="00F77ACE">
        <w:t xml:space="preserve">) </w:t>
      </w:r>
      <w:r w:rsidR="004F77ED" w:rsidRPr="00F77ACE">
        <w:t>which allows conceptual transparency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Zero equivalence where the term is left untranslated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46. </w:t>
      </w:r>
      <w:r w:rsidR="004F77ED" w:rsidRPr="00F77ACE">
        <w:t>When does a translator typically use 'descriptive translation'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When the term is an international word like 'internet'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When they want to make the text sound poetic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When a full equivalent already exists in dictionaries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When a concise equivalent is unavailable in the target language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$E)   </w:t>
      </w:r>
      <w:r w:rsidR="00B8202A" w:rsidRPr="00F77ACE">
        <w:t xml:space="preserve"> </w:t>
      </w:r>
      <w:r w:rsidR="004F77ED" w:rsidRPr="00F77ACE">
        <w:t>When the translator is not familiar with the topic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47. </w:t>
      </w:r>
      <w:r w:rsidR="004F77ED" w:rsidRPr="00F77ACE">
        <w:t>What does the role of a 'terminology manager' imply for a translator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Managing the finances of a translation company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Writing new scientific theories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only general vocabulary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Identifying terms, selecting standardized equivalents, and maintaining consistency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Creating new alphabets for technical manuals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48. </w:t>
      </w:r>
      <w:r w:rsidR="004F77ED" w:rsidRPr="00F77ACE">
        <w:t>What is a significant external challenge for English–Tajik terminological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absence of international communication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English language lacking technological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refusal of universities to study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influence of intermediary languages, especially Russian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medical texts do not rely on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49. </w:t>
      </w:r>
      <w:r w:rsidR="004F77ED" w:rsidRPr="00F77ACE">
        <w:t>In terminology, what is the significance of 'terminological consistency'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allows different terms for the same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changes the meaning of terms in every chapter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the text more entertaining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ensures accurate and consistent rendering of specialized concepts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replaces terms with borrowed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50. </w:t>
      </w:r>
      <w:r w:rsidR="004F77ED" w:rsidRPr="00F77ACE">
        <w:t>What is the relationship between translation studies and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are completely separate disciplines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Terminology is only used in literature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Translation studies has replaced terminology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They are inseparable because terminology forms the basis of specialized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They interact only in legal translation</w:t>
      </w:r>
      <w:r w:rsidR="00B8202A" w:rsidRPr="00F77ACE">
        <w:t>;</w:t>
      </w:r>
    </w:p>
    <w:p w:rsidR="00B8202A" w:rsidRPr="00F77ACE" w:rsidRDefault="00B8202A" w:rsidP="00F77ACE">
      <w:r w:rsidRPr="00F77ACE">
        <w:lastRenderedPageBreak/>
        <w:t>@</w:t>
      </w:r>
      <w:r w:rsidR="008E46BF" w:rsidRPr="00F77ACE">
        <w:t xml:space="preserve">51. </w:t>
      </w:r>
      <w:r w:rsidR="004F77ED" w:rsidRPr="00F77ACE">
        <w:t>What does the term 'terminology' refer to as a linguistic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study of ancient poetry and rhyming schemes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mechanical translation of children's fairy tales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collection of slang words used in social media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study of the formation, structure, meaning, and use of specialized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investigation of dialect change in rural areas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52. </w:t>
      </w:r>
      <w:r w:rsidR="004F77ED" w:rsidRPr="00F77ACE">
        <w:t>How does terminology differ from general lexicology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focuses on emotional meanings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studies literary stylistics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avoids Greek and Latin roots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focuses on precision and relative monosemy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related to physical education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53. </w:t>
      </w:r>
      <w:r w:rsidR="004F77ED" w:rsidRPr="00F77ACE">
        <w:t>Which feature is considered a defining characteristic of a 'term'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High ambiguity and poetic metaphors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Frequent meaning changes depending on the speaker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Informal usage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Conceptual precision and stylistic neutrality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Lack of relation with other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54. </w:t>
      </w:r>
      <w:r w:rsidR="004F77ED" w:rsidRPr="00F77ACE">
        <w:t>What is the fundamental relationship in terminology theory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Word length and difficulty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Alphabet and national history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Everyday synonyms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relationship between the linguistic term and the specialized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Emotional influence of sound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55. </w:t>
      </w:r>
      <w:r w:rsidR="004F77ED" w:rsidRPr="00F77ACE">
        <w:t>How is a 'terminological system' defined</w:t>
      </w:r>
      <w:r w:rsidRPr="00F77ACE">
        <w:t>?</w:t>
      </w:r>
    </w:p>
    <w:p w:rsidR="00B8202A" w:rsidRPr="00F77ACE" w:rsidRDefault="00F77ACE" w:rsidP="00F77ACE">
      <w:r w:rsidRPr="00F77ACE">
        <w:lastRenderedPageBreak/>
        <w:t xml:space="preserve">$A)   </w:t>
      </w:r>
      <w:r w:rsidR="00B8202A" w:rsidRPr="00F77ACE">
        <w:t xml:space="preserve"> </w:t>
      </w:r>
      <w:r w:rsidR="004F77ED" w:rsidRPr="00F77ACE">
        <w:t>A random collection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Words beginning with the same letter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tool for translating novels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structured set of terms reflecting the conceptual organization of a domain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Grammar rules for primary school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56. </w:t>
      </w:r>
      <w:r w:rsidR="004F77ED" w:rsidRPr="00F77ACE">
        <w:t>What is a common way English forms terminology internally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Borrowing exclusively from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Avoiding prefixes and suffixes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concepts into poems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Through affixation, compounding, and semantic extension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Using only three-letter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57. </w:t>
      </w:r>
      <w:r w:rsidR="004F77ED" w:rsidRPr="00F77ACE">
        <w:t>Which is an Arabic-origin term used in Tajik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Компютер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Биология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Майдон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Фалсафа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Интернет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58. </w:t>
      </w:r>
      <w:r w:rsidR="004F77ED" w:rsidRPr="00F77ACE">
        <w:t>What is the primary cognitive function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Making communication difficult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Naming household objects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Creating character names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Structuring and organizing specialized knowledge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Replacing words with numbers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59. </w:t>
      </w:r>
      <w:r w:rsidR="004F77ED" w:rsidRPr="00F77ACE">
        <w:t>Why is terminological equivalence important in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Terms should be translated as general words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$B)   </w:t>
      </w:r>
      <w:r w:rsidR="00B8202A" w:rsidRPr="00F77ACE">
        <w:t xml:space="preserve"> </w:t>
      </w:r>
      <w:r w:rsidR="004F77ED" w:rsidRPr="00F77ACE">
        <w:t>Translators can ignore specialization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texts longer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Accuracy requires recognizing terms as concept-bound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All terms must be borrowed from Russian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60. </w:t>
      </w:r>
      <w:r w:rsidR="004F77ED" w:rsidRPr="00F77ACE">
        <w:t>What is the main conclusion about English and Tajik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have nothing in common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Tajik terminology is only Russian borrowings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English terminology is purely synthetic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Universal principles exist, but realization depends on linguistic and cultural factors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Terminology studies are no longer necessary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61. </w:t>
      </w:r>
      <w:r w:rsidR="004F77ED" w:rsidRPr="00F77ACE">
        <w:t>What is the modern definition of Translation Studies as a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a mechanical process of word replacement from source to target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a field strictly limited to the study of ancient literary texts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branch of history focusing on the evolution of alphabets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An independent academic discipline that investigates the theory, practice, and process of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sub-field of mathematics used for decoding secret messages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62. </w:t>
      </w:r>
      <w:r w:rsidR="004F77ED" w:rsidRPr="00F77ACE">
        <w:t>According to the lecture, what characterizes a “term” as opposed to a general word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term is always longer and more complex in its phonetic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 term is used primarily for emotional expression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term has no fixed meaning and changes according to the speaker's mood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term is concept-oriented, precise, and system-bound within a specific field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 term is a word that exists only in the English language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63. </w:t>
      </w:r>
      <w:r w:rsidR="004F77ED" w:rsidRPr="00F77ACE">
        <w:t>Which typological difference is a major challenge in English–Tajik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Both languages are strictly synthetic in their grammatical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use of identical word order patterns in all sentence types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$C)   </w:t>
      </w:r>
      <w:r w:rsidR="00B8202A" w:rsidRPr="00F77ACE">
        <w:t xml:space="preserve"> </w:t>
      </w:r>
      <w:r w:rsidR="004F77ED" w:rsidRPr="00F77ACE">
        <w:t>The lack of any scientific or technical vocabulary in modern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contrast between analytic English and synthetic Tajik structures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Tajik does not use any specialized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64. </w:t>
      </w:r>
      <w:r w:rsidR="004F77ED" w:rsidRPr="00F77ACE">
        <w:t>What is the primary nature of 'equivalence' in the translation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purely lexical, matching word for word regardless of meaning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based on the number of syllables in the source and target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relationship based on alphabetical order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is primarily conceptual, focusing on the relationship between specialized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phonetic match where terms must sound similar in both languages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65. </w:t>
      </w:r>
      <w:r w:rsidR="004F77ED" w:rsidRPr="00F77ACE">
        <w:t>What strategy is represented by the translation of 'artificial intelligence' into 'зеҳни сунъӣ'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Direct borrowing of the phonetic sound from the source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Descriptive translation explaining the concept in detail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Transliteration of the English letters into the Tajik Cyrillic alphabet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Calquing (loan translation</w:t>
      </w:r>
      <w:r w:rsidR="00B8202A" w:rsidRPr="00F77ACE">
        <w:t xml:space="preserve">) </w:t>
      </w:r>
      <w:r w:rsidR="004F77ED" w:rsidRPr="00F77ACE">
        <w:t>which allows conceptual transparency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Zero equivalence where the term is left untranslated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66. </w:t>
      </w:r>
      <w:r w:rsidR="004F77ED" w:rsidRPr="00F77ACE">
        <w:t>When does a translator typically use 'descriptive translation'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When the term is an international word like 'internet'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When they want to make the text sound poetic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When a full equivalent already exists in dictionaries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When a concise equivalent is unavailable in the target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When the translator is not familiar with the topic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67. </w:t>
      </w:r>
      <w:r w:rsidR="004F77ED" w:rsidRPr="00F77ACE">
        <w:t>What does the role of a 'terminology manager' imply for a translator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Managing the finances of a translation company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Writing new scientific theories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only general vocabulary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$D)   </w:t>
      </w:r>
      <w:r w:rsidR="00B8202A" w:rsidRPr="00F77ACE">
        <w:t xml:space="preserve"> </w:t>
      </w:r>
      <w:r w:rsidR="004F77ED" w:rsidRPr="00F77ACE">
        <w:t>Identifying terms, selecting standardized equivalents, and maintaining consistency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Creating new alphabets for technical manuals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68. </w:t>
      </w:r>
      <w:r w:rsidR="004F77ED" w:rsidRPr="00F77ACE">
        <w:t>What is a significant external challenge for English–Tajik terminological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absence of international communication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English language lacking technological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refusal of universities to study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influence of intermediary languages, especially Russian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medical texts do not rely on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69. </w:t>
      </w:r>
      <w:r w:rsidR="004F77ED" w:rsidRPr="00F77ACE">
        <w:t>In terminology, what is the significance of 'terminological consistency'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allows different terms for the same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changes the meaning of terms in every chapter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the text more entertaining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ensures accurate and consistent rendering of specialized concepts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replaces terms with borrowed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70. </w:t>
      </w:r>
      <w:r w:rsidR="004F77ED" w:rsidRPr="00F77ACE">
        <w:t>What is the relationship between translation studies and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are completely separate disciplines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Terminology is only used in literature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Translation studies has replaced terminology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They are inseparable because terminology forms the basis of specialized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They interact only in legal translation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71. </w:t>
      </w:r>
      <w:r w:rsidR="004F77ED" w:rsidRPr="00F77ACE">
        <w:t>What does the term 'terminology' refer to as a linguistic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study of ancient poetry and rhyming schemes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mechanical translation of children's fairy tales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collection of slang words used in social media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study of the formation, structure, meaning, and use of specialized terms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$E)   </w:t>
      </w:r>
      <w:r w:rsidR="00B8202A" w:rsidRPr="00F77ACE">
        <w:t xml:space="preserve"> </w:t>
      </w:r>
      <w:r w:rsidR="004F77ED" w:rsidRPr="00F77ACE">
        <w:t>The investigation of dialect change in rural areas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72. </w:t>
      </w:r>
      <w:r w:rsidR="004F77ED" w:rsidRPr="00F77ACE">
        <w:t>How does terminology differ from general lexicology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focuses on emotional meanings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studies literary stylistics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avoids Greek and Latin roots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focuses on precision and relative monosemy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related to physical education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73. </w:t>
      </w:r>
      <w:r w:rsidR="004F77ED" w:rsidRPr="00F77ACE">
        <w:t>Which feature is considered a defining characteristic of a 'term'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High ambiguity and poetic metaphors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Frequent meaning changes depending on the speaker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Informal usage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Conceptual precision and stylistic neutrality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Lack of relation with other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74. </w:t>
      </w:r>
      <w:r w:rsidR="004F77ED" w:rsidRPr="00F77ACE">
        <w:t>What is the fundamental relationship in terminology theory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Word length and difficulty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Alphabet and national history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Everyday synonyms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relationship between the linguistic term and the specialized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Emotional influence of sound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75. </w:t>
      </w:r>
      <w:r w:rsidR="004F77ED" w:rsidRPr="00F77ACE">
        <w:t>How is a 'terminological system' defined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random collection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Words beginning with the same letter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tool for translating novels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structured set of terms reflecting the conceptual organization of a domain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Grammar rules for primary school</w:t>
      </w:r>
      <w:r w:rsidR="00B8202A" w:rsidRPr="00F77ACE">
        <w:t>;</w:t>
      </w:r>
    </w:p>
    <w:p w:rsidR="00B8202A" w:rsidRPr="00F77ACE" w:rsidRDefault="00B8202A" w:rsidP="00F77ACE">
      <w:r w:rsidRPr="00F77ACE">
        <w:lastRenderedPageBreak/>
        <w:t>@</w:t>
      </w:r>
      <w:r w:rsidR="008E46BF" w:rsidRPr="00F77ACE">
        <w:t xml:space="preserve">76. </w:t>
      </w:r>
      <w:r w:rsidR="004F77ED" w:rsidRPr="00F77ACE">
        <w:t>What is a common way English forms terminology internally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Borrowing exclusively from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Avoiding prefixes and suffixes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concepts into poems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Through affixation, compounding, and semantic extension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Using only three-letter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77. </w:t>
      </w:r>
      <w:r w:rsidR="004F77ED" w:rsidRPr="00F77ACE">
        <w:t>Which is an Arabic-origin term used in Tajik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Компютер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Биология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Майдон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Фалсафа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Интернет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78. </w:t>
      </w:r>
      <w:r w:rsidR="004F77ED" w:rsidRPr="00F77ACE">
        <w:t>What is the primary cognitive function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Making communication difficult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Naming household objects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Creating character names</w:t>
      </w:r>
      <w:r w:rsidR="00B8202A" w:rsidRPr="00F77ACE">
        <w:t>;</w:t>
      </w:r>
    </w:p>
    <w:p w:rsidR="004F77ED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Structuring and o</w:t>
      </w:r>
      <w:r w:rsidR="007F7A35" w:rsidRPr="00F77ACE">
        <w:t>rganizing specialized knowledge;</w:t>
      </w:r>
    </w:p>
    <w:p w:rsidR="00B8202A" w:rsidRPr="00F77ACE" w:rsidRDefault="00F77ACE" w:rsidP="00F77ACE">
      <w:r w:rsidRPr="00F77ACE">
        <w:t xml:space="preserve">$E)   </w:t>
      </w:r>
      <w:r w:rsidR="00D92544" w:rsidRPr="00F77ACE">
        <w:t xml:space="preserve"> </w:t>
      </w:r>
      <w:r w:rsidR="004F77ED" w:rsidRPr="00F77ACE">
        <w:t>Replacing words with numbers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79. </w:t>
      </w:r>
      <w:r w:rsidR="004F77ED" w:rsidRPr="00F77ACE">
        <w:t>Why is terminological equivalence important in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Terms should be translated as general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Translators can ignore specialization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texts longer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Accuracy requires recognizing terms as concept-bound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All terms must be borrowed from Russian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80. </w:t>
      </w:r>
      <w:r w:rsidR="004F77ED" w:rsidRPr="00F77ACE">
        <w:t>What is the main conclusion about English and Tajik terminology</w:t>
      </w:r>
      <w:r w:rsidRPr="00F77ACE">
        <w:t>?</w:t>
      </w:r>
    </w:p>
    <w:p w:rsidR="00B8202A" w:rsidRPr="00F77ACE" w:rsidRDefault="00F77ACE" w:rsidP="00F77ACE">
      <w:r w:rsidRPr="00F77ACE">
        <w:lastRenderedPageBreak/>
        <w:t xml:space="preserve">$A)   </w:t>
      </w:r>
      <w:r w:rsidR="00B8202A" w:rsidRPr="00F77ACE">
        <w:t xml:space="preserve"> </w:t>
      </w:r>
      <w:r w:rsidR="004F77ED" w:rsidRPr="00F77ACE">
        <w:t>They have nothing in common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Tajik terminology is only Russian borrowings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English terminology is purely synthetic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Universal principles exist, but realization depends on linguistic and cultural factors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Terminology studies are no longer necessary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81. </w:t>
      </w:r>
      <w:r w:rsidR="004F77ED" w:rsidRPr="00F77ACE">
        <w:t>What is the modern definition of Translation Studies as a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a mechanical process of word replacement from source to target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is a field strictly limited to the study of ancient literary texts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branch of history focusing on the evolution of alphabets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An independent academic discipline that investigates the theory, practice, and process of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sub-field of mathematics used for decoding secret messages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82. </w:t>
      </w:r>
      <w:r w:rsidR="004F77ED" w:rsidRPr="00F77ACE">
        <w:t>According to the lecture, what characterizes a “term” as opposed to a general word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term is always longer and more complex in its phonetic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 term is used primarily for emotional expression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term has no fixed meaning and changes according to the speaker's mood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term is concept-oriented, precise, and system-bound within a specific field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 term is a word that exists only in the English language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83. </w:t>
      </w:r>
      <w:r w:rsidR="004F77ED" w:rsidRPr="00F77ACE">
        <w:t>Which typological difference is a major challenge in English–Tajik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Both languages are strictly synthetic in their grammatical structure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use of identical word order patterns in all sentence types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lack of any scientific or technical vocabulary in modern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contrast between analytic English and synthetic Tajik structures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Tajik does not use any specialized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84. </w:t>
      </w:r>
      <w:r w:rsidR="004F77ED" w:rsidRPr="00F77ACE">
        <w:t>What is the primary nature of 'equivalence' in the translation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is purely lexical, matching word for word regardless of meaning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$B)   </w:t>
      </w:r>
      <w:r w:rsidR="00B8202A" w:rsidRPr="00F77ACE">
        <w:t xml:space="preserve"> </w:t>
      </w:r>
      <w:r w:rsidR="004F77ED" w:rsidRPr="00F77ACE">
        <w:t>It is based on the number of syllables in the source and target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is a relationship based on alphabetical order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is primarily conceptual, focusing on the relationship between specialized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a phonetic match where terms must sound similar in both languages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85. </w:t>
      </w:r>
      <w:r w:rsidR="004F77ED" w:rsidRPr="00F77ACE">
        <w:t>What strategy is represented by the translation of 'artificial intelligence' into 'зеҳни сунъӣ'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Direct borrowing of the phonetic sound from the source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Descriptive translation explaining the concept in detail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Transliteration of the English letters into the Tajik Cyrillic alphabet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Calquing (loan translation</w:t>
      </w:r>
      <w:r w:rsidR="00B8202A" w:rsidRPr="00F77ACE">
        <w:t xml:space="preserve">) </w:t>
      </w:r>
      <w:r w:rsidR="004F77ED" w:rsidRPr="00F77ACE">
        <w:t>which allows conceptual transparency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Zero equivalence where the term is left untranslated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86. </w:t>
      </w:r>
      <w:r w:rsidR="004F77ED" w:rsidRPr="00F77ACE">
        <w:t>When does a translator typically use 'descriptive translation'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When the term is an international word like 'internet'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When they want to make the text sound poetic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When a full equivalent already exists in dictionaries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When a concise equivalent is unavailable in the target language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When the translator is not familiar with the topic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87. </w:t>
      </w:r>
      <w:r w:rsidR="004F77ED" w:rsidRPr="00F77ACE">
        <w:t>What does the role of a 'terminology manager' imply for a translator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Managing the finances of a translation company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Writing new scientific theories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only general vocabulary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Identifying terms, selecting standardized equivalents, and maintaining consistency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Creating new alphabets for technical manuals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88. </w:t>
      </w:r>
      <w:r w:rsidR="004F77ED" w:rsidRPr="00F77ACE">
        <w:t>What is a significant external challenge for English–Tajik terminological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absence of international communication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English language lacking technological terms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$C)   </w:t>
      </w:r>
      <w:r w:rsidR="00B8202A" w:rsidRPr="00F77ACE">
        <w:t xml:space="preserve"> </w:t>
      </w:r>
      <w:r w:rsidR="004F77ED" w:rsidRPr="00F77ACE">
        <w:t>The refusal of universities to study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influence of intermediary languages, especially Russian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fact that medical texts do not rely on terminology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89. </w:t>
      </w:r>
      <w:r w:rsidR="004F77ED" w:rsidRPr="00F77ACE">
        <w:t>In terminology, what is the significance of 'terminological consistency'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allows different terms for the same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changes the meaning of terms in every chapter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the text more entertaining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It ensures accurate and consistent rendering of specialized concepts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replaces terms with borrowed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90. </w:t>
      </w:r>
      <w:r w:rsidR="004F77ED" w:rsidRPr="00F77ACE">
        <w:t>What is the relationship between translation studies and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are completely separate disciplines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Terminology is only used in literature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Translation studies has replaced terminology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They are inseparable because terminology forms the basis of specialized translation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They interact only in legal translation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91. </w:t>
      </w:r>
      <w:r w:rsidR="004F77ED" w:rsidRPr="00F77ACE">
        <w:t>What does the term 'terminology' refer to as a linguistic discipline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 study of ancient poetry and rhyming schemes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The mechanical translation of children's fairy tales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The collection of slang words used in social media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study of the formation, structure, meaning, and use of specialized terms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The investigation of dialect change in rural areas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92. </w:t>
      </w:r>
      <w:r w:rsidR="004F77ED" w:rsidRPr="00F77ACE">
        <w:t>How does terminology differ from general lexicology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It focuses on emotional meanings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It studies literary stylistics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avoids Greek and Latin roots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$D)   </w:t>
      </w:r>
      <w:r w:rsidR="00B8202A" w:rsidRPr="00F77ACE">
        <w:t xml:space="preserve"> </w:t>
      </w:r>
      <w:r w:rsidR="004F77ED" w:rsidRPr="00F77ACE">
        <w:t>It focuses on precision and relative monosemy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It is related to physical education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93. </w:t>
      </w:r>
      <w:r w:rsidR="004F77ED" w:rsidRPr="00F77ACE">
        <w:t>Which feature is considered a defining characteristic of a 'term'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High ambiguity and poetic metaphors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Frequent meaning changes depending on the speaker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Informal usage in everyday speech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Conceptual precision and stylistic neutrality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Lack of relation with other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94. </w:t>
      </w:r>
      <w:r w:rsidR="004F77ED" w:rsidRPr="00F77ACE">
        <w:t>What is the fundamental relationship in terminology theory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Word length and difficulty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Alphabet and national history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Everyday synonyms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The relationship between the linguistic term and the specialized concept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Emotional influence of sound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95. </w:t>
      </w:r>
      <w:r w:rsidR="004F77ED" w:rsidRPr="00F77ACE">
        <w:t>How is a 'terminological system' defined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A random collection of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Words beginning with the same letter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A tool for translating novels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 structured set of terms reflecting the conceptual organization of a domain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Grammar rules for primary school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96. </w:t>
      </w:r>
      <w:r w:rsidR="004F77ED" w:rsidRPr="00F77ACE">
        <w:t>What is a common way English forms terminology internally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Borrowing exclusively from Tajik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Avoiding prefixes and suffixes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Translating concepts into poems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Through affixation, compounding, and semantic extension</w:t>
      </w:r>
      <w:r w:rsidR="00B8202A" w:rsidRPr="00F77ACE">
        <w:t>;</w:t>
      </w:r>
    </w:p>
    <w:p w:rsidR="00B8202A" w:rsidRPr="00F77ACE" w:rsidRDefault="00F77ACE" w:rsidP="00F77ACE">
      <w:r w:rsidRPr="00F77ACE">
        <w:lastRenderedPageBreak/>
        <w:t xml:space="preserve">$E)   </w:t>
      </w:r>
      <w:r w:rsidR="00B8202A" w:rsidRPr="00F77ACE">
        <w:t xml:space="preserve"> </w:t>
      </w:r>
      <w:r w:rsidR="004F77ED" w:rsidRPr="00F77ACE">
        <w:t>Using only three-letter words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97. </w:t>
      </w:r>
      <w:r w:rsidR="004F77ED" w:rsidRPr="00F77ACE">
        <w:t>Which is an Arabic-origin term used in Tajik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Компютер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Биология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Майдон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Фалсафа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Интернет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98. </w:t>
      </w:r>
      <w:r w:rsidR="004F77ED" w:rsidRPr="00F77ACE">
        <w:t>What is the primary cognitive function of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Making communication difficult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Naming household objects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Creating character names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Structuring and organizing specialized knowledge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Replacing words with numbers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99. </w:t>
      </w:r>
      <w:r w:rsidR="004F77ED" w:rsidRPr="00F77ACE">
        <w:t>Why is terminological equivalence important in translation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Terms should be translated as general words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Translators can ignore specialization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It makes texts longer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Accuracy requires recognizing terms as concept-bound units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All terms must be borrowed from Russian</w:t>
      </w:r>
      <w:r w:rsidR="00B8202A" w:rsidRPr="00F77ACE">
        <w:t>;</w:t>
      </w:r>
    </w:p>
    <w:p w:rsidR="00B8202A" w:rsidRPr="00F77ACE" w:rsidRDefault="00B8202A" w:rsidP="00F77ACE">
      <w:r w:rsidRPr="00F77ACE">
        <w:t>@</w:t>
      </w:r>
      <w:r w:rsidR="008E46BF" w:rsidRPr="00F77ACE">
        <w:t xml:space="preserve">100. </w:t>
      </w:r>
      <w:r w:rsidR="004F77ED" w:rsidRPr="00F77ACE">
        <w:t>What is the main conclusion about English and Tajik terminology</w:t>
      </w:r>
      <w:r w:rsidRPr="00F77ACE">
        <w:t>?</w:t>
      </w:r>
    </w:p>
    <w:p w:rsidR="00B8202A" w:rsidRPr="00F77ACE" w:rsidRDefault="00F77ACE" w:rsidP="00F77ACE">
      <w:r w:rsidRPr="00F77ACE">
        <w:t xml:space="preserve">$A)   </w:t>
      </w:r>
      <w:r w:rsidR="00B8202A" w:rsidRPr="00F77ACE">
        <w:t xml:space="preserve"> </w:t>
      </w:r>
      <w:r w:rsidR="004F77ED" w:rsidRPr="00F77ACE">
        <w:t>They have nothing in common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$B)   </w:t>
      </w:r>
      <w:r w:rsidR="00B8202A" w:rsidRPr="00F77ACE">
        <w:t xml:space="preserve"> </w:t>
      </w:r>
      <w:r w:rsidR="004F77ED" w:rsidRPr="00F77ACE">
        <w:t>Tajik terminology is only Russian borrowings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$C)   </w:t>
      </w:r>
      <w:r w:rsidR="00B8202A" w:rsidRPr="00F77ACE">
        <w:t xml:space="preserve"> </w:t>
      </w:r>
      <w:r w:rsidR="004F77ED" w:rsidRPr="00F77ACE">
        <w:t>English terminology is purely synthetic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$D)   </w:t>
      </w:r>
      <w:r w:rsidR="00B8202A" w:rsidRPr="00F77ACE">
        <w:t xml:space="preserve"> </w:t>
      </w:r>
      <w:r w:rsidR="004F77ED" w:rsidRPr="00F77ACE">
        <w:t>Universal principles exist, but realization depends on linguistic and cultural factors</w:t>
      </w:r>
      <w:r w:rsidR="00B8202A" w:rsidRPr="00F77ACE">
        <w:t>;</w:t>
      </w:r>
    </w:p>
    <w:p w:rsidR="00B8202A" w:rsidRPr="00F77ACE" w:rsidRDefault="00F77ACE" w:rsidP="00F77ACE">
      <w:r w:rsidRPr="00F77ACE">
        <w:t xml:space="preserve">$E)   </w:t>
      </w:r>
      <w:r w:rsidR="00B8202A" w:rsidRPr="00F77ACE">
        <w:t xml:space="preserve"> </w:t>
      </w:r>
      <w:r w:rsidR="004F77ED" w:rsidRPr="00F77ACE">
        <w:t>Terminology studies are no longer necessary</w:t>
      </w:r>
      <w:r w:rsidR="00B8202A" w:rsidRPr="00F77ACE">
        <w:t>;</w:t>
      </w:r>
    </w:p>
    <w:p w:rsidR="009C0EF5" w:rsidRPr="00F77ACE" w:rsidRDefault="009C0EF5" w:rsidP="00F77ACE"/>
    <w:sectPr w:rsidR="009C0EF5" w:rsidRPr="00F77ACE" w:rsidSect="004F77ED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C8" w:rsidRDefault="009D09C8" w:rsidP="002D5EE3">
      <w:pPr>
        <w:spacing w:after="0" w:line="240" w:lineRule="auto"/>
      </w:pPr>
      <w:r>
        <w:separator/>
      </w:r>
    </w:p>
  </w:endnote>
  <w:endnote w:type="continuationSeparator" w:id="0">
    <w:p w:rsidR="009D09C8" w:rsidRDefault="009D09C8" w:rsidP="002D5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EF5" w:rsidRDefault="009C0EF5">
    <w:pPr>
      <w:pStyle w:val="a7"/>
      <w:jc w:val="center"/>
    </w:pPr>
  </w:p>
  <w:p w:rsidR="009C0EF5" w:rsidRDefault="009C0E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C8" w:rsidRDefault="009D09C8" w:rsidP="002D5EE3">
      <w:pPr>
        <w:spacing w:after="0" w:line="240" w:lineRule="auto"/>
      </w:pPr>
      <w:r>
        <w:separator/>
      </w:r>
    </w:p>
  </w:footnote>
  <w:footnote w:type="continuationSeparator" w:id="0">
    <w:p w:rsidR="009D09C8" w:rsidRDefault="009D09C8" w:rsidP="002D5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71C718B"/>
    <w:multiLevelType w:val="hybridMultilevel"/>
    <w:tmpl w:val="CECA9F9E"/>
    <w:lvl w:ilvl="0" w:tplc="2BEA1728">
      <w:start w:val="1"/>
      <w:numFmt w:val="decimal"/>
      <w:lvlText w:val="%1."/>
      <w:lvlJc w:val="left"/>
      <w:pPr>
        <w:ind w:left="720" w:hanging="360"/>
      </w:pPr>
    </w:lvl>
    <w:lvl w:ilvl="1" w:tplc="9FB8F110">
      <w:start w:val="1"/>
      <w:numFmt w:val="upperLetter"/>
      <w:lvlText w:val="%2)"/>
      <w:lvlJc w:val="left"/>
      <w:pPr>
        <w:ind w:left="1455" w:hanging="375"/>
      </w:pPr>
      <w:rPr>
        <w:rFonts w:hint="default"/>
        <w:u w:val="none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1165D6"/>
    <w:multiLevelType w:val="hybridMultilevel"/>
    <w:tmpl w:val="84508C9E"/>
    <w:lvl w:ilvl="0" w:tplc="887A2F90">
      <w:start w:val="102"/>
      <w:numFmt w:val="decimal"/>
      <w:lvlText w:val="%1."/>
      <w:lvlJc w:val="left"/>
      <w:pPr>
        <w:ind w:left="1080" w:hanging="360"/>
      </w:pPr>
      <w:rPr>
        <w:rFonts w:cs="Times New Roman Taj" w:hint="default"/>
      </w:rPr>
    </w:lvl>
    <w:lvl w:ilvl="1" w:tplc="2604AC0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6408"/>
    <w:multiLevelType w:val="hybridMultilevel"/>
    <w:tmpl w:val="65A6F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13D27"/>
    <w:multiLevelType w:val="hybridMultilevel"/>
    <w:tmpl w:val="A14A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850FA"/>
    <w:multiLevelType w:val="hybridMultilevel"/>
    <w:tmpl w:val="929CE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7438F8"/>
    <w:multiLevelType w:val="hybridMultilevel"/>
    <w:tmpl w:val="92F4413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31516DC"/>
    <w:multiLevelType w:val="hybridMultilevel"/>
    <w:tmpl w:val="F544C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373006"/>
    <w:multiLevelType w:val="hybridMultilevel"/>
    <w:tmpl w:val="444C8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A54D8"/>
    <w:multiLevelType w:val="hybridMultilevel"/>
    <w:tmpl w:val="BA3066B2"/>
    <w:lvl w:ilvl="0" w:tplc="7D86085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1D5A6B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9516BC"/>
    <w:multiLevelType w:val="hybridMultilevel"/>
    <w:tmpl w:val="6C8A87DA"/>
    <w:lvl w:ilvl="0" w:tplc="FFD2E600">
      <w:start w:val="1"/>
      <w:numFmt w:val="decimal"/>
      <w:lvlText w:val="%1."/>
      <w:lvlJc w:val="left"/>
      <w:pPr>
        <w:ind w:left="720" w:hanging="360"/>
      </w:pPr>
      <w:rPr>
        <w:rFonts w:cs="Times New Roman Taj" w:hint="default"/>
      </w:rPr>
    </w:lvl>
    <w:lvl w:ilvl="1" w:tplc="2604AC04">
      <w:start w:val="1"/>
      <w:numFmt w:val="upperLetter"/>
      <w:lvlText w:val="%2)"/>
      <w:lvlJc w:val="left"/>
      <w:pPr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F4FB4"/>
    <w:multiLevelType w:val="hybridMultilevel"/>
    <w:tmpl w:val="643CB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5"/>
  </w:num>
  <w:num w:numId="12">
    <w:abstractNumId w:val="9"/>
  </w:num>
  <w:num w:numId="13">
    <w:abstractNumId w:val="17"/>
  </w:num>
  <w:num w:numId="14">
    <w:abstractNumId w:val="16"/>
  </w:num>
  <w:num w:numId="15">
    <w:abstractNumId w:val="18"/>
  </w:num>
  <w:num w:numId="16">
    <w:abstractNumId w:val="14"/>
  </w:num>
  <w:num w:numId="17">
    <w:abstractNumId w:val="10"/>
  </w:num>
  <w:num w:numId="18">
    <w:abstractNumId w:val="19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7ED"/>
    <w:rsid w:val="00060F54"/>
    <w:rsid w:val="000E6AC5"/>
    <w:rsid w:val="002D5EE3"/>
    <w:rsid w:val="0030597A"/>
    <w:rsid w:val="004F77ED"/>
    <w:rsid w:val="00554294"/>
    <w:rsid w:val="0068744F"/>
    <w:rsid w:val="0075150F"/>
    <w:rsid w:val="007F7A35"/>
    <w:rsid w:val="00837448"/>
    <w:rsid w:val="008E46BF"/>
    <w:rsid w:val="009C0EF5"/>
    <w:rsid w:val="009D09C8"/>
    <w:rsid w:val="00B02345"/>
    <w:rsid w:val="00B8202A"/>
    <w:rsid w:val="00B828BD"/>
    <w:rsid w:val="00C1431E"/>
    <w:rsid w:val="00C5748B"/>
    <w:rsid w:val="00CE6E81"/>
    <w:rsid w:val="00D92544"/>
    <w:rsid w:val="00E0080A"/>
    <w:rsid w:val="00E2701B"/>
    <w:rsid w:val="00ED2217"/>
    <w:rsid w:val="00EE3E82"/>
    <w:rsid w:val="00F102F4"/>
    <w:rsid w:val="00F70CB8"/>
    <w:rsid w:val="00F76B74"/>
    <w:rsid w:val="00F77ACE"/>
    <w:rsid w:val="00FA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F77ED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4F77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F77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F77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F77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F77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F77E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F77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F77E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F77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4F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4F77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4F77E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F77E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F77ED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F77ED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F77ED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F77ED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F77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4F7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F77ED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4F7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F77ED"/>
    <w:rPr>
      <w:rFonts w:eastAsiaTheme="minorEastAsia"/>
      <w:lang w:val="en-US"/>
    </w:rPr>
  </w:style>
  <w:style w:type="paragraph" w:styleId="a9">
    <w:name w:val="No Spacing"/>
    <w:uiPriority w:val="1"/>
    <w:qFormat/>
    <w:rsid w:val="004F77ED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4F77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4F77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4F77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4F77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4F77ED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4F77E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4F77ED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F77E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4F77ED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F77E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4F77ED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4F77E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4F77ED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4F77ED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4F77ED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4F77ED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4F77ED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4F77ED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4F77E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4F77E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4F77E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4F77E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4F77E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4F77E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4F77ED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F77ED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4F77ED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4F77E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4F77ED"/>
    <w:rPr>
      <w:b/>
      <w:bCs/>
    </w:rPr>
  </w:style>
  <w:style w:type="character" w:styleId="af7">
    <w:name w:val="Emphasis"/>
    <w:basedOn w:val="a2"/>
    <w:uiPriority w:val="20"/>
    <w:qFormat/>
    <w:rsid w:val="004F77ED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4F77E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4F77ED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4F77ED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4F77ED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4F77ED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4F77ED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4F77ED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4F77ED"/>
    <w:pPr>
      <w:outlineLvl w:val="9"/>
    </w:pPr>
  </w:style>
  <w:style w:type="paragraph" w:customStyle="1" w:styleId="11">
    <w:name w:val="заголовок 1"/>
    <w:basedOn w:val="a1"/>
    <w:next w:val="a1"/>
    <w:uiPriority w:val="99"/>
    <w:rsid w:val="004F77ED"/>
    <w:pPr>
      <w:keepNext/>
      <w:autoSpaceDE w:val="0"/>
      <w:autoSpaceDN w:val="0"/>
      <w:spacing w:after="0" w:line="240" w:lineRule="auto"/>
    </w:pPr>
    <w:rPr>
      <w:rFonts w:ascii="Times New Roman Taj" w:eastAsia="Times New Roman" w:hAnsi="Times New Roman Taj" w:cs="Times New Roman Taj"/>
      <w:sz w:val="28"/>
      <w:szCs w:val="28"/>
      <w:lang w:val="ru-RU" w:eastAsia="ru-RU"/>
    </w:rPr>
  </w:style>
  <w:style w:type="paragraph" w:customStyle="1" w:styleId="29">
    <w:name w:val="заголовок 2"/>
    <w:basedOn w:val="a1"/>
    <w:next w:val="a1"/>
    <w:uiPriority w:val="99"/>
    <w:rsid w:val="00F102F4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5286</Words>
  <Characters>30135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Oper10_101</cp:lastModifiedBy>
  <cp:revision>23</cp:revision>
  <dcterms:created xsi:type="dcterms:W3CDTF">2026-03-14T03:37:00Z</dcterms:created>
  <dcterms:modified xsi:type="dcterms:W3CDTF">2026-03-26T08:02:00Z</dcterms:modified>
</cp:coreProperties>
</file>